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9185D" w14:textId="1F0D2820" w:rsidR="00C03F3B" w:rsidRPr="00E40B9C" w:rsidRDefault="00C03F3B" w:rsidP="00C03F3B">
      <w:pPr>
        <w:pStyle w:val="BijlageGenummerdKop"/>
        <w:numPr>
          <w:ilvl w:val="0"/>
          <w:numId w:val="0"/>
        </w:numPr>
      </w:pPr>
      <w:bookmarkStart w:id="0" w:name="_Toc496111700"/>
      <w:bookmarkStart w:id="1" w:name="_Toc215565353"/>
      <w:r>
        <w:t>Bijlage D</w:t>
      </w:r>
      <w:r>
        <w:tab/>
        <w:t xml:space="preserve"> </w:t>
      </w:r>
      <w:r w:rsidRPr="00E40B9C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14:paraId="5B18B4A6" w14:textId="77777777" w:rsidR="00C03F3B" w:rsidRPr="00E40B9C" w:rsidRDefault="00C03F3B" w:rsidP="00C03F3B">
      <w:pPr>
        <w:pStyle w:val="broodtekst"/>
        <w:rPr>
          <w:lang w:val="nl-NL"/>
        </w:rPr>
      </w:pPr>
      <w:r w:rsidRPr="00E40B9C">
        <w:rPr>
          <w:lang w:val="nl-NL"/>
        </w:rPr>
        <w:t xml:space="preserve">Naam en adres van de onderneming (de gegadigde/inschrijver): </w:t>
      </w:r>
    </w:p>
    <w:p w14:paraId="5DD730B9" w14:textId="77777777" w:rsidR="00C03F3B" w:rsidRPr="00E40B9C" w:rsidRDefault="00C03F3B" w:rsidP="00C03F3B">
      <w:pPr>
        <w:pStyle w:val="broodtekst"/>
        <w:rPr>
          <w:lang w:val="nl-NL"/>
        </w:rPr>
      </w:pPr>
    </w:p>
    <w:p w14:paraId="2375230B" w14:textId="77777777" w:rsidR="00C03F3B" w:rsidRPr="00E40B9C" w:rsidRDefault="00C03F3B" w:rsidP="00C03F3B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5FCE1DCF" w14:textId="77777777" w:rsidR="00C03F3B" w:rsidRPr="00E40B9C" w:rsidRDefault="00C03F3B" w:rsidP="00C03F3B">
      <w:pPr>
        <w:pStyle w:val="broodtekst"/>
        <w:rPr>
          <w:lang w:val="nl-NL"/>
        </w:rPr>
      </w:pPr>
    </w:p>
    <w:p w14:paraId="015A6C9D" w14:textId="77777777" w:rsidR="00C03F3B" w:rsidRPr="00E40B9C" w:rsidRDefault="00C03F3B" w:rsidP="00C03F3B">
      <w:pPr>
        <w:pStyle w:val="broodtekst"/>
        <w:rPr>
          <w:lang w:val="nl-NL"/>
        </w:rPr>
      </w:pPr>
      <w:r w:rsidRPr="00E40B9C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0505716B" w14:textId="77777777" w:rsidR="00C03F3B" w:rsidRPr="00E40B9C" w:rsidRDefault="00C03F3B" w:rsidP="00C03F3B">
      <w:pPr>
        <w:pStyle w:val="broodtekst"/>
        <w:rPr>
          <w:lang w:val="nl-NL"/>
        </w:rPr>
      </w:pPr>
    </w:p>
    <w:p w14:paraId="3CDCDA0F" w14:textId="77777777" w:rsidR="00C03F3B" w:rsidRPr="00E40B9C" w:rsidRDefault="00C03F3B" w:rsidP="00C03F3B">
      <w:pPr>
        <w:pStyle w:val="broodtekst"/>
        <w:rPr>
          <w:lang w:val="nl-NL"/>
        </w:rPr>
      </w:pPr>
      <w:r w:rsidRPr="00E40B9C">
        <w:rPr>
          <w:lang w:val="nl-NL"/>
        </w:rPr>
        <w:t xml:space="preserve">KvK-nummer: ……… </w:t>
      </w:r>
    </w:p>
    <w:p w14:paraId="7FA63BA8" w14:textId="77777777" w:rsidR="00C03F3B" w:rsidRPr="00E40B9C" w:rsidRDefault="00C03F3B" w:rsidP="00C03F3B">
      <w:pPr>
        <w:pStyle w:val="broodtekst"/>
        <w:rPr>
          <w:lang w:val="nl-NL"/>
        </w:rPr>
      </w:pPr>
    </w:p>
    <w:p w14:paraId="274BA48D" w14:textId="77777777" w:rsidR="00C03F3B" w:rsidRPr="00E40B9C" w:rsidRDefault="00C03F3B" w:rsidP="00C03F3B">
      <w:pPr>
        <w:pStyle w:val="broodtekst"/>
        <w:rPr>
          <w:lang w:val="nl-NL"/>
        </w:rPr>
      </w:pPr>
      <w:r w:rsidRPr="00E40B9C">
        <w:rPr>
          <w:lang w:val="nl-NL"/>
        </w:rPr>
        <w:t xml:space="preserve">Vestigingsnummer: ………… </w:t>
      </w:r>
    </w:p>
    <w:p w14:paraId="1BF48D44" w14:textId="77777777" w:rsidR="00C03F3B" w:rsidRPr="00E40B9C" w:rsidRDefault="00C03F3B" w:rsidP="00C03F3B">
      <w:pPr>
        <w:pStyle w:val="broodtekst"/>
        <w:rPr>
          <w:lang w:val="nl-NL"/>
        </w:rPr>
      </w:pPr>
    </w:p>
    <w:p w14:paraId="0FDC2D97" w14:textId="77777777" w:rsidR="00C03F3B" w:rsidRPr="00E40B9C" w:rsidRDefault="00C03F3B" w:rsidP="00C03F3B">
      <w:pPr>
        <w:pStyle w:val="broodtekst"/>
        <w:rPr>
          <w:lang w:val="nl-NL"/>
        </w:rPr>
      </w:pPr>
      <w:r w:rsidRPr="00E40B9C">
        <w:rPr>
          <w:lang w:val="nl-NL"/>
        </w:rPr>
        <w:t>Contactpersoon van de onderneming (naam, email, telefoon):</w:t>
      </w:r>
    </w:p>
    <w:p w14:paraId="0CCDC310" w14:textId="77777777" w:rsidR="00C03F3B" w:rsidRPr="00E40B9C" w:rsidRDefault="00C03F3B" w:rsidP="00C03F3B">
      <w:pPr>
        <w:pStyle w:val="broodtekst"/>
        <w:rPr>
          <w:lang w:val="nl-NL"/>
        </w:rPr>
      </w:pPr>
    </w:p>
    <w:p w14:paraId="4CC1020C" w14:textId="77777777" w:rsidR="00C03F3B" w:rsidRPr="00E40B9C" w:rsidRDefault="00C03F3B" w:rsidP="00C03F3B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237859E8" w14:textId="77777777" w:rsidR="00C03F3B" w:rsidRPr="00E40B9C" w:rsidRDefault="00C03F3B" w:rsidP="00C03F3B">
      <w:pPr>
        <w:pStyle w:val="broodtekst"/>
        <w:rPr>
          <w:lang w:val="nl-NL"/>
        </w:rPr>
      </w:pPr>
    </w:p>
    <w:p w14:paraId="5B1DE110" w14:textId="77777777" w:rsidR="00C03F3B" w:rsidRPr="00E40B9C" w:rsidRDefault="00C03F3B" w:rsidP="00C03F3B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 xml:space="preserve">dient hierbij voor de zaak met zaaknummer </w:t>
      </w:r>
      <w:r w:rsidRPr="00E40B9C">
        <w:rPr>
          <w:lang w:val="nl-NL"/>
        </w:rPr>
        <w:fldChar w:fldCharType="begin"/>
      </w:r>
      <w:r w:rsidRPr="00E40B9C">
        <w:rPr>
          <w:lang w:val="nl-NL"/>
        </w:rPr>
        <w:instrText xml:space="preserve"> DOCPROPERTY  PS_REFERENCE  \* MERGEFORMAT </w:instrText>
      </w:r>
      <w:r w:rsidRPr="00E40B9C">
        <w:rPr>
          <w:lang w:val="nl-NL"/>
        </w:rPr>
        <w:fldChar w:fldCharType="separate"/>
      </w:r>
      <w:r>
        <w:rPr>
          <w:lang w:val="nl-NL"/>
        </w:rPr>
        <w:t>31209876</w:t>
      </w:r>
      <w:r w:rsidRPr="00E40B9C">
        <w:rPr>
          <w:lang w:val="nl-NL"/>
        </w:rPr>
        <w:fldChar w:fldCharType="end"/>
      </w:r>
      <w:r w:rsidRPr="00E40B9C">
        <w:rPr>
          <w:rFonts w:cs="Arial"/>
          <w:lang w:val="nl-NL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beroept:</w:t>
      </w:r>
    </w:p>
    <w:p w14:paraId="244FFD1A" w14:textId="77777777" w:rsidR="00C03F3B" w:rsidRPr="00E40B9C" w:rsidRDefault="00C03F3B" w:rsidP="00C03F3B">
      <w:pPr>
        <w:rPr>
          <w:rFonts w:cs="Arial"/>
          <w:lang w:val="nl-NL"/>
        </w:rPr>
      </w:pPr>
    </w:p>
    <w:p w14:paraId="2BADA391" w14:textId="77777777" w:rsidR="00C03F3B" w:rsidRPr="00E40B9C" w:rsidRDefault="00C03F3B" w:rsidP="00C03F3B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 xml:space="preserve">Naam andere natuurlijke of rechtspersoon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beroept*:</w:t>
      </w:r>
    </w:p>
    <w:p w14:paraId="3F68B257" w14:textId="77777777" w:rsidR="00C03F3B" w:rsidRPr="00E40B9C" w:rsidRDefault="00C03F3B" w:rsidP="00C03F3B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………………………………………………………………………………………………………</w:t>
      </w:r>
    </w:p>
    <w:p w14:paraId="2E8E8414" w14:textId="77777777" w:rsidR="00C03F3B" w:rsidRPr="00E40B9C" w:rsidRDefault="00C03F3B" w:rsidP="00C03F3B">
      <w:pPr>
        <w:rPr>
          <w:rFonts w:cs="Arial"/>
          <w:lang w:val="nl-NL"/>
        </w:rPr>
      </w:pPr>
    </w:p>
    <w:p w14:paraId="2C6DD041" w14:textId="77777777" w:rsidR="00C03F3B" w:rsidRPr="00E40B9C" w:rsidRDefault="00C03F3B" w:rsidP="00C03F3B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Documenten:</w:t>
      </w:r>
    </w:p>
    <w:p w14:paraId="0BDB110D" w14:textId="77777777" w:rsidR="00C03F3B" w:rsidRPr="00E40B9C" w:rsidRDefault="00C03F3B" w:rsidP="00C03F3B">
      <w:pPr>
        <w:rPr>
          <w:rFonts w:cs="Arial"/>
          <w:lang w:val="nl-NL"/>
        </w:rPr>
      </w:pPr>
    </w:p>
    <w:p w14:paraId="6E29E57A" w14:textId="77777777" w:rsidR="00C03F3B" w:rsidRPr="00E40B9C" w:rsidRDefault="00C03F3B" w:rsidP="00C03F3B">
      <w:pPr>
        <w:rPr>
          <w:lang w:val="nl-NL"/>
        </w:rPr>
      </w:pPr>
    </w:p>
    <w:p w14:paraId="58557DA4" w14:textId="77777777" w:rsidR="00C03F3B" w:rsidRPr="00E40B9C" w:rsidRDefault="00C03F3B" w:rsidP="00C03F3B">
      <w:pPr>
        <w:tabs>
          <w:tab w:val="left" w:pos="300"/>
        </w:tabs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14:paraId="62C1F463" w14:textId="77777777" w:rsidR="00C03F3B" w:rsidRPr="00E40B9C" w:rsidRDefault="00C03F3B" w:rsidP="00C03F3B">
      <w:pPr>
        <w:tabs>
          <w:tab w:val="left" w:pos="300"/>
        </w:tabs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14:paraId="45C964D0" w14:textId="77777777" w:rsidR="00C03F3B" w:rsidRPr="00E40B9C" w:rsidRDefault="00C03F3B" w:rsidP="00C03F3B">
      <w:pPr>
        <w:rPr>
          <w:rFonts w:cs="Arial"/>
          <w:sz w:val="13"/>
          <w:szCs w:val="13"/>
          <w:lang w:val="nl-NL"/>
        </w:rPr>
      </w:pPr>
      <w:r w:rsidRPr="00E40B9C">
        <w:rPr>
          <w:rFonts w:cs="Arial"/>
          <w:sz w:val="13"/>
          <w:szCs w:val="13"/>
          <w:lang w:val="nl-NL"/>
        </w:rPr>
        <w:t xml:space="preserve">* In het geval van meerdere andere natuurlijke of rechtspersoon op wie de </w:t>
      </w:r>
      <w:r w:rsidRPr="00E40B9C">
        <w:rPr>
          <w:sz w:val="13"/>
          <w:szCs w:val="13"/>
          <w:lang w:val="nl-NL"/>
        </w:rPr>
        <w:t>gegadigde/</w:t>
      </w:r>
      <w:r w:rsidRPr="00E40B9C">
        <w:rPr>
          <w:rFonts w:cs="Arial"/>
          <w:sz w:val="13"/>
          <w:szCs w:val="13"/>
          <w:lang w:val="nl-NL"/>
        </w:rPr>
        <w:t>inschrijver zich beroept, deze opsomming herhalen.</w:t>
      </w:r>
    </w:p>
    <w:p w14:paraId="5A2D5A26" w14:textId="77777777" w:rsidR="00C03F3B" w:rsidRPr="00E40B9C" w:rsidRDefault="00C03F3B" w:rsidP="00C03F3B">
      <w:pPr>
        <w:rPr>
          <w:rFonts w:cs="Arial"/>
          <w:lang w:val="nl-NL"/>
        </w:rPr>
      </w:pPr>
    </w:p>
    <w:p w14:paraId="18E854CD" w14:textId="77777777" w:rsidR="00C03F3B" w:rsidRPr="00E40B9C" w:rsidRDefault="00C03F3B" w:rsidP="00C03F3B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en verklaart dat:</w:t>
      </w:r>
    </w:p>
    <w:p w14:paraId="2409ECA7" w14:textId="77777777" w:rsidR="00C03F3B" w:rsidRPr="00E40B9C" w:rsidRDefault="00C03F3B" w:rsidP="00C03F3B">
      <w:pPr>
        <w:rPr>
          <w:rFonts w:cs="Arial"/>
          <w:lang w:val="nl-NL"/>
        </w:rPr>
      </w:pPr>
    </w:p>
    <w:p w14:paraId="2BC894A4" w14:textId="77777777" w:rsidR="00C03F3B" w:rsidRPr="00E40B9C" w:rsidRDefault="00C03F3B" w:rsidP="00C03F3B">
      <w:pPr>
        <w:ind w:left="357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1.</w:t>
      </w:r>
      <w:r w:rsidRPr="00E40B9C">
        <w:rPr>
          <w:rFonts w:cs="Arial"/>
          <w:lang w:val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48FB267A" w14:textId="77777777" w:rsidR="00C03F3B" w:rsidRPr="00E40B9C" w:rsidRDefault="00C03F3B" w:rsidP="00C03F3B">
      <w:pPr>
        <w:ind w:left="357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2.</w:t>
      </w:r>
      <w:r w:rsidRPr="00E40B9C">
        <w:rPr>
          <w:rFonts w:cs="Arial"/>
          <w:lang w:val="nl-NL"/>
        </w:rPr>
        <w:tab/>
      </w:r>
      <w:r w:rsidRPr="00E40B9C">
        <w:rPr>
          <w:lang w:val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E40B9C">
        <w:rPr>
          <w:rFonts w:cs="Arial"/>
          <w:lang w:val="nl-NL"/>
        </w:rPr>
        <w:t>.</w:t>
      </w:r>
    </w:p>
    <w:p w14:paraId="65FFFA6C" w14:textId="77777777" w:rsidR="00C03F3B" w:rsidRPr="00E40B9C" w:rsidRDefault="00C03F3B" w:rsidP="00C03F3B">
      <w:pPr>
        <w:rPr>
          <w:rFonts w:cs="Arial"/>
          <w:lang w:val="nl-NL"/>
        </w:rPr>
      </w:pPr>
    </w:p>
    <w:p w14:paraId="2836F4DA" w14:textId="77777777" w:rsidR="00C03F3B" w:rsidRPr="00E40B9C" w:rsidRDefault="00C03F3B" w:rsidP="00C03F3B">
      <w:pPr>
        <w:rPr>
          <w:rFonts w:cs="Arial"/>
          <w:b/>
          <w:lang w:val="nl-NL"/>
        </w:rPr>
      </w:pPr>
      <w:r w:rsidRPr="00E40B9C">
        <w:rPr>
          <w:rFonts w:cs="Arial"/>
          <w:b/>
          <w:lang w:val="nl-NL"/>
        </w:rPr>
        <w:t>Ondertekening</w:t>
      </w:r>
    </w:p>
    <w:p w14:paraId="5F5C0D16" w14:textId="77777777" w:rsidR="00C03F3B" w:rsidRPr="00E40B9C" w:rsidRDefault="00C03F3B" w:rsidP="00C03F3B">
      <w:pPr>
        <w:rPr>
          <w:b/>
          <w:lang w:val="nl-NL"/>
        </w:rPr>
      </w:pPr>
    </w:p>
    <w:p w14:paraId="696EE02D" w14:textId="77777777" w:rsidR="00C03F3B" w:rsidRPr="00E40B9C" w:rsidRDefault="00C03F3B" w:rsidP="00C03F3B">
      <w:pPr>
        <w:rPr>
          <w:rFonts w:cs="V&amp;W Syntax (Adobe)"/>
          <w:lang w:val="nl-NL"/>
        </w:rPr>
      </w:pPr>
      <w:r w:rsidRPr="00E40B9C">
        <w:rPr>
          <w:lang w:val="nl-NL"/>
        </w:rPr>
        <w:t xml:space="preserve">Deze verklaring dient digitaal te worden ondertekend conform </w:t>
      </w:r>
      <w:bookmarkStart w:id="2" w:name="bwBijl_D_NO_CD"/>
      <w:r w:rsidRPr="00423ED0">
        <w:rPr>
          <w:color w:val="000000"/>
          <w:lang w:val="nl-NL"/>
        </w:rPr>
        <w:t>paragraaf 4.3 respectievelijk</w:t>
      </w:r>
      <w:bookmarkEnd w:id="2"/>
      <w:r w:rsidRPr="00E40B9C">
        <w:rPr>
          <w:color w:val="000000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3" w:name="bwBijl_D_641"/>
      <w:r w:rsidRPr="00423ED0">
        <w:rPr>
          <w:color w:val="000000"/>
          <w:lang w:val="nl-NL"/>
        </w:rPr>
        <w:t>6.3.1</w:t>
      </w:r>
      <w:bookmarkEnd w:id="3"/>
      <w:r w:rsidRPr="00E40B9C">
        <w:rPr>
          <w:color w:val="000000" w:themeColor="text1"/>
          <w:lang w:val="nl-NL"/>
        </w:rPr>
        <w:t>.</w:t>
      </w:r>
    </w:p>
    <w:p w14:paraId="5D9B20B9" w14:textId="77777777" w:rsidR="00C03F3B" w:rsidRPr="00E40B9C" w:rsidRDefault="00C03F3B" w:rsidP="00C03F3B">
      <w:pPr>
        <w:pStyle w:val="broodtekst"/>
        <w:rPr>
          <w:lang w:val="nl-NL"/>
        </w:rPr>
      </w:pPr>
    </w:p>
    <w:p w14:paraId="2121506E" w14:textId="77777777" w:rsidR="003F5EB0" w:rsidRPr="00C03F3B" w:rsidRDefault="003F5EB0" w:rsidP="003F5EB0">
      <w:pPr>
        <w:rPr>
          <w:lang w:val="nl-NL"/>
        </w:rPr>
      </w:pPr>
    </w:p>
    <w:sectPr w:rsidR="003F5EB0" w:rsidRPr="00C03F3B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ACCB6" w14:textId="77777777" w:rsidR="00C03F3B" w:rsidRDefault="00C03F3B" w:rsidP="0088501B">
      <w:r>
        <w:separator/>
      </w:r>
    </w:p>
  </w:endnote>
  <w:endnote w:type="continuationSeparator" w:id="0">
    <w:p w14:paraId="434FB8A4" w14:textId="77777777" w:rsidR="00C03F3B" w:rsidRDefault="00C03F3B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15247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484F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3B68F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76056" w14:textId="77777777" w:rsidR="00C03F3B" w:rsidRDefault="00C03F3B" w:rsidP="0088501B">
      <w:r>
        <w:separator/>
      </w:r>
    </w:p>
  </w:footnote>
  <w:footnote w:type="continuationSeparator" w:id="0">
    <w:p w14:paraId="2BA5C420" w14:textId="77777777" w:rsidR="00C03F3B" w:rsidRDefault="00C03F3B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01C3B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DC489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1D2C4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1036083597">
    <w:abstractNumId w:val="9"/>
  </w:num>
  <w:num w:numId="2" w16cid:durableId="1486162854">
    <w:abstractNumId w:val="11"/>
  </w:num>
  <w:num w:numId="3" w16cid:durableId="1517840126">
    <w:abstractNumId w:val="28"/>
  </w:num>
  <w:num w:numId="4" w16cid:durableId="3435295">
    <w:abstractNumId w:val="10"/>
  </w:num>
  <w:num w:numId="5" w16cid:durableId="321662120">
    <w:abstractNumId w:val="16"/>
  </w:num>
  <w:num w:numId="6" w16cid:durableId="2081176911">
    <w:abstractNumId w:val="19"/>
  </w:num>
  <w:num w:numId="7" w16cid:durableId="454711463">
    <w:abstractNumId w:val="2"/>
  </w:num>
  <w:num w:numId="8" w16cid:durableId="203910726">
    <w:abstractNumId w:val="1"/>
  </w:num>
  <w:num w:numId="9" w16cid:durableId="1573158138">
    <w:abstractNumId w:val="0"/>
  </w:num>
  <w:num w:numId="10" w16cid:durableId="549222955">
    <w:abstractNumId w:val="7"/>
  </w:num>
  <w:num w:numId="11" w16cid:durableId="1320109951">
    <w:abstractNumId w:val="5"/>
  </w:num>
  <w:num w:numId="12" w16cid:durableId="577595639">
    <w:abstractNumId w:val="5"/>
  </w:num>
  <w:num w:numId="13" w16cid:durableId="1473794184">
    <w:abstractNumId w:val="29"/>
  </w:num>
  <w:num w:numId="14" w16cid:durableId="2090734622">
    <w:abstractNumId w:val="3"/>
  </w:num>
  <w:num w:numId="15" w16cid:durableId="1044673768">
    <w:abstractNumId w:val="17"/>
  </w:num>
  <w:num w:numId="16" w16cid:durableId="1969703990">
    <w:abstractNumId w:val="23"/>
  </w:num>
  <w:num w:numId="17" w16cid:durableId="1844926996">
    <w:abstractNumId w:val="8"/>
  </w:num>
  <w:num w:numId="18" w16cid:durableId="645087525">
    <w:abstractNumId w:val="20"/>
  </w:num>
  <w:num w:numId="19" w16cid:durableId="1758213066">
    <w:abstractNumId w:val="30"/>
  </w:num>
  <w:num w:numId="20" w16cid:durableId="1697996658">
    <w:abstractNumId w:val="12"/>
  </w:num>
  <w:num w:numId="21" w16cid:durableId="770659568">
    <w:abstractNumId w:val="22"/>
  </w:num>
  <w:num w:numId="22" w16cid:durableId="1567110855">
    <w:abstractNumId w:val="25"/>
  </w:num>
  <w:num w:numId="23" w16cid:durableId="1910917409">
    <w:abstractNumId w:val="18"/>
  </w:num>
  <w:num w:numId="24" w16cid:durableId="1593247229">
    <w:abstractNumId w:val="27"/>
  </w:num>
  <w:num w:numId="25" w16cid:durableId="1791246905">
    <w:abstractNumId w:val="26"/>
  </w:num>
  <w:num w:numId="26" w16cid:durableId="1217476592">
    <w:abstractNumId w:val="6"/>
  </w:num>
  <w:num w:numId="27" w16cid:durableId="137966976">
    <w:abstractNumId w:val="15"/>
  </w:num>
  <w:num w:numId="28" w16cid:durableId="2009365485">
    <w:abstractNumId w:val="21"/>
  </w:num>
  <w:num w:numId="29" w16cid:durableId="1413090638">
    <w:abstractNumId w:val="4"/>
  </w:num>
  <w:num w:numId="30" w16cid:durableId="446779400">
    <w:abstractNumId w:val="13"/>
  </w:num>
  <w:num w:numId="31" w16cid:durableId="1473592455">
    <w:abstractNumId w:val="24"/>
  </w:num>
  <w:num w:numId="32" w16cid:durableId="15443703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3B"/>
    <w:rsid w:val="00043163"/>
    <w:rsid w:val="00056D70"/>
    <w:rsid w:val="000B3F94"/>
    <w:rsid w:val="000E1F3B"/>
    <w:rsid w:val="000E4177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A75DD"/>
    <w:rsid w:val="009C5CF5"/>
    <w:rsid w:val="00A32591"/>
    <w:rsid w:val="00A77ABF"/>
    <w:rsid w:val="00A863E9"/>
    <w:rsid w:val="00B022C4"/>
    <w:rsid w:val="00B33E66"/>
    <w:rsid w:val="00B559E9"/>
    <w:rsid w:val="00B72222"/>
    <w:rsid w:val="00B80650"/>
    <w:rsid w:val="00C03F3B"/>
    <w:rsid w:val="00C36FAA"/>
    <w:rsid w:val="00C40B33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068E5"/>
  <w15:chartTrackingRefBased/>
  <w15:docId w15:val="{F8372249-CDFD-4B1C-8FB3-64E5B2D82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C03F3B"/>
    <w:pPr>
      <w:spacing w:line="240" w:lineRule="atLeast"/>
    </w:pPr>
    <w:rPr>
      <w:rFonts w:ascii="Verdana" w:hAnsi="Verdana" w:cs="Lohit Hindi"/>
      <w:kern w:val="0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C03F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C03F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C03F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C03F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C03F3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03F3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03F3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03F3B"/>
    <w:rPr>
      <w:rFonts w:eastAsiaTheme="majorEastAsia" w:cstheme="majorBidi"/>
      <w:color w:val="272727" w:themeColor="text1" w:themeTint="D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03F3B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03F3B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C03F3B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kern w:val="0"/>
      <w:sz w:val="24"/>
      <w:lang w:eastAsia="nl-NL"/>
      <w14:ligatures w14:val="none"/>
    </w:rPr>
  </w:style>
  <w:style w:type="paragraph" w:customStyle="1" w:styleId="broodtekst">
    <w:name w:val="broodtekst"/>
    <w:basedOn w:val="Standaard"/>
    <w:link w:val="broodtekstChar2"/>
    <w:rsid w:val="00C03F3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"/>
    <w:rsid w:val="00C03F3B"/>
    <w:rPr>
      <w:rFonts w:ascii="Verdana" w:eastAsia="Times New Roman" w:hAnsi="Verdana" w:cs="Lohit Hindi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19" Type="http://schemas.openxmlformats.org/officeDocument/2006/relationships/customXml" Target="../customXml/item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798FF7DBBD846B4ABFE3B9604503EF53" ma:contentTypeVersion="21" ma:contentTypeDescription="Een nieuw document maken." ma:contentTypeScope="" ma:versionID="9ddb43c38bf13fd9ad55062f4c8e4253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bae94c91-332f-460d-9f1b-00644f4676d7" targetNamespace="http://schemas.microsoft.com/office/2006/metadata/properties" ma:root="true" ma:fieldsID="5bd7aa956f97af711622f2cb4b4a60ce" ns1:_="" ns2:_="" ns3:_="">
    <xsd:import namespace="http://schemas.microsoft.com/sharepoint/v3"/>
    <xsd:import namespace="cb665cb2-4c1b-4338-95f1-4dd7cd771ce0"/>
    <xsd:import namespace="bae94c91-332f-460d-9f1b-00644f4676d7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106d6806-1096-41df-a5e3-5d0120d6b389}" ma:internalName="TaxCatchAll" ma:readOnly="false" ma:showField="CatchAllData" ma:web="bae94c91-332f-460d-9f1b-00644f4676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106d6806-1096-41df-a5e3-5d0120d6b389}" ma:internalName="TaxCatchAllLabel" ma:readOnly="true" ma:showField="CatchAllDataLabel" ma:web="bae94c91-332f-460d-9f1b-00644f4676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94c91-332f-460d-9f1b-00644f4676d7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_dlc_DocId xmlns="bae94c91-332f-460d-9f1b-00644f4676d7">CON00-595071304-364</_dlc_DocId>
    <TaxCatchAll xmlns="cb665cb2-4c1b-4338-95f1-4dd7cd771ce0">
      <Value>3</Value>
    </TaxCatchAll>
    <_dlc_DocIdUrl xmlns="bae94c91-332f-460d-9f1b-00644f4676d7">
      <Url>https://connect.sp02.rws.nl/sites/con0000524/_layouts/15/DocIdRedir.aspx?ID=CON00-595071304-364</Url>
      <Description>CON00-595071304-364</Description>
    </_dlc_DocIdUrl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Props1.xml><?xml version="1.0" encoding="utf-8"?>
<ds:datastoreItem xmlns:ds="http://schemas.openxmlformats.org/officeDocument/2006/customXml" ds:itemID="{63D923E2-91B0-44D8-B83E-CC429FD5AFA8}"/>
</file>

<file path=customXml/itemProps2.xml><?xml version="1.0" encoding="utf-8"?>
<ds:datastoreItem xmlns:ds="http://schemas.openxmlformats.org/officeDocument/2006/customXml" ds:itemID="{3A084FE6-D961-43C9-8554-AA9A64C5E371}"/>
</file>

<file path=customXml/itemProps3.xml><?xml version="1.0" encoding="utf-8"?>
<ds:datastoreItem xmlns:ds="http://schemas.openxmlformats.org/officeDocument/2006/customXml" ds:itemID="{F60A5DC3-8429-472C-AA49-F7F9059372AE}"/>
</file>

<file path=customXml/itemProps4.xml><?xml version="1.0" encoding="utf-8"?>
<ds:datastoreItem xmlns:ds="http://schemas.openxmlformats.org/officeDocument/2006/customXml" ds:itemID="{544FC38E-2461-4BFF-9207-DD11C2A0C318}"/>
</file>

<file path=customXml/itemProps5.xml><?xml version="1.0" encoding="utf-8"?>
<ds:datastoreItem xmlns:ds="http://schemas.openxmlformats.org/officeDocument/2006/customXml" ds:itemID="{FDF7D205-8C68-4253-9086-7325A6D58D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Verschuur, Karlijn (RWS PPO)</dc:creator>
  <cp:keywords/>
  <dc:description/>
  <cp:lastModifiedBy>Verschuur, Karlijn (RWS PPO)</cp:lastModifiedBy>
  <cp:revision>1</cp:revision>
  <dcterms:created xsi:type="dcterms:W3CDTF">2025-12-18T10:19:00Z</dcterms:created>
  <dcterms:modified xsi:type="dcterms:W3CDTF">2025-12-18T10:20:00Z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0x0101006D56A7865C58A149A83C55730CE7EA1800798FF7DBBD846B4ABFE3B9604503EF53</vt:lpwstr>
  </property>
  <property fmtid="{D5CDD505-2E9C-101B-9397-08002B2CF9AE}" pid="3" name="_dlc_DocIdItemGuid">
    <vt:lpwstr>43909801-0a0d-4db2-ab2d-22656a4eccda</vt:lpwstr>
  </property>
  <property fmtid="{D5CDD505-2E9C-101B-9397-08002B2CF9AE}" pid="4" name="TaxKeyword">
    <vt:lpwstr/>
  </property>
  <property fmtid="{D5CDD505-2E9C-101B-9397-08002B2CF9AE}" pid="5" name="Connect-Vertrouwelijkheid">
    <vt:lpwstr>3;#RWS Bedrijfsvertrouwelijk/geen|1523f3d8-a3f5-4033-a4d4-a04bf7d6d8cc</vt:lpwstr>
  </property>
</Properties>
</file>